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Fallrohr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1061927" name="019f654a-dbcf-7dd8-ba76-378041e2c9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2431913" name="019f654a-dbcf-7dd8-ba76-378041e2c98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5365443" name="019f654a-fc3a-7131-a33c-6975866e2e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3987251" name="019f654a-fc3a-7131-a33c-6975866e2ef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3850705" name="019f654c-e945-7879-b13d-5d4d642b9b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191070" name="019f654c-e945-7879-b13d-5d4d642b9b4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507772" name="019f654d-0178-75ea-b200-0adf86353d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0352025" name="019f654d-0178-75ea-b200-0adf86353dc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Nachspeicher Ofen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Nachtspeicherofen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6834235" name="019f6553-078b-7958-841e-fd28c5e9a7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625268" name="019f6553-078b-7958-841e-fd28c5e9a7d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5560764" name="019f6553-337c-769e-9a30-380ef221c7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824791" name="019f6553-337c-769e-9a30-380ef221c72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Sauna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3151668" name="019f6560-b666-71ee-b917-3c970f2a9b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3242744" name="019f6560-b666-71ee-b917-3c970f2a9b4a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0814993" name="019f6560-d39e-7abe-8056-117cb79f26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567347" name="019f6560-d39e-7abe-8056-117cb79f264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Kaminzimmer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6189714" name="019f6578-03fc-735e-b203-2ec9b91d0c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4876425" name="019f6578-03fc-735e-b203-2ec9b91d0c7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9834258" name="019f6578-42ee-7638-884f-6fd9e90fe0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1825450" name="019f6578-42ee-7638-884f-6fd9e90fe0a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/ Schlafzimmer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2566462" name="019f657b-9ad7-7ac8-bb36-1a99758374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5766280" name="019f657b-9ad7-7ac8-bb36-1a99758374c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2700865" name="019f657b-dce3-788c-9e8f-4b3c8795e9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991655" name="019f657b-dce3-788c-9e8f-4b3c8795e98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2467305" name="019f6586-d0fd-7049-9513-f33f595259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904092" name="019f6586-d0fd-7049-9513-f33f5952594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500170" name="019f6586-f7d3-77ff-924b-f8924aae01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130146" name="019f6586-f7d3-77ff-924b-f8924aae01a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Gartenhaus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Welleternit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9737437" name="019f658a-0756-790b-a66c-cace4c84e7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1456606" name="019f658a-0756-790b-a66c-cace4c84e7d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6108264" name="019f658a-2644-7782-a94d-09f34c3bb3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625556" name="019f658a-2644-7782-a94d-09f34c3bb37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Flachdach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Abdichtungsbahn</w:t>
            </w:r>
          </w:p>
          <w:p>
            <w:pPr>
              <w:spacing w:before="0" w:after="0"/>
            </w:pPr>
            <w:r>
              <w:t>Flachdach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4398062" name="019f658a-f54f-7c85-8e88-540c7b2897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149288" name="019f658a-f54f-7c85-8e88-540c7b28971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1914535" name="019f658b-0c70-759e-b237-5f105366b0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8593618" name="019f658b-0c70-759e-b237-5f105366b0c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Via Nova 126, Domat/Ems</w:t>
          </w:r>
        </w:p>
        <w:p>
          <w:pPr>
            <w:spacing w:before="0" w:after="0"/>
          </w:pPr>
          <w:r>
            <w:t>1073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